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0066802" name="5cad28b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054878" name="5cad28b0-c399-11f0-b1f6-79da1a92a58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800736" name="615e42c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103077" name="615e42c0-c39b-11f0-b1f6-79da1a92a58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5147010" name="038dde0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956668" name="038dde00-c3a3-11f0-b1f6-79da1a92a58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4301993" name="90bff47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239077" name="90bff470-c3a3-11f0-b1f6-79da1a92a58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1163007" name="efa997c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102590" name="efa997c0-c3a3-11f0-b1f6-79da1a92a58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9519070" name="1ec1254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703633" name="1ec12540-c3a5-11f0-b1f6-79da1a92a58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3619424" name="199ede9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161568" name="199ede90-c3be-11f0-b1f6-79da1a92a58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191711" name="c431a6c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114367" name="c431a6c0-c3c4-11f0-b1f6-79da1a92a58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3994954" name="8a9a14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62145" name="8a9a14e0-c3c6-11f0-b1f6-79da1a92a58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7432232" name="9e17d52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467796" name="9e17d520-c399-11f0-b1f6-79da1a92a58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297658" name="156b516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704398" name="156b5160-c39a-11f0-b1f6-79da1a92a58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5309972" name="7b8a5a9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141476" name="7b8a5a90-c39a-11f0-b1f6-79da1a92a58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98555" name="32abc33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00234" name="32abc330-c39b-11f0-b1f6-79da1a92a58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4302274" name="bffd96a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065772" name="bffd96a0-c39b-11f0-b1f6-79da1a92a58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019575" name="c940634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4590583" name="c9406340-c39c-11f0-b1f6-79da1a92a58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0584341" name="84995b1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062631" name="84995b10-c39d-11f0-b1f6-79da1a92a58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8602378" name="71bbd67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597284" name="71bbd670-c39e-11f0-b1f6-79da1a92a58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Technikraum Lüftung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3483349" name="b63f0d8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48304" name="b63f0d80-c39e-11f0-b1f6-79da1a92a58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7385074" name="afa253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0122899" name="afa25340-c3a0-11f0-b1f6-79da1a92a58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8824691" name="dba3f8c0-c3a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425781" name="dba3f8c0-c3a2-11f0-b1f6-79da1a92a58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5769539" name="bf01d7e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642694" name="bf01d7e0-c3a3-11f0-b1f6-79da1a92a58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0908777" name="3c77754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667381" name="3c777540-c3a4-11f0-b1f6-79da1a92a58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7214008" name="cc2a1c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491109" name="cc2a1c10-c3a4-11f0-b1f6-79da1a92a58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6165184" name="fa49f89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504982" name="fa49f890-c3a4-11f0-b1f6-79da1a92a58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623300" name="583bce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732142" name="583bce60-c3a5-11f0-b1f6-79da1a92a58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Abstellraum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3217579" name="c33f218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476101" name="c33f2180-c3a5-11f0-b1f6-79da1a92a58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0711686" name="110568c0-c3a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933369" name="110568c0-c3a6-11f0-b1f6-79da1a92a58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Serverraum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1347153" name="0e059ba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314027" name="0e059ba0-c3b9-11f0-b1f6-79da1a92a58e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1129562" name="48df431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770407" name="48df4310-c3ba-11f0-b1f6-79da1a92a58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7191720" name="adca153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263080" name="adca1530-c3be-11f0-b1f6-79da1a92a58e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8239371" name="2e162b2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591463" name="2e162b20-c3bf-11f0-b1f6-79da1a92a5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8964477" name="88ccac1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397038" name="88ccac10-c3bf-11f0-b1f6-79da1a92a58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0534567" name="4573599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044836" name="45735990-c3c0-11f0-b1f6-79da1a92a58e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Notfalltreppe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6515856" name="9230954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3389" name="92309540-c3c0-11f0-b1f6-79da1a92a58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UG1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9271532" name="e054f02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417679" name="e054f020-c3c2-11f0-b1f6-79da1a92a58e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850587" name="6428a63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698550" name="6428a630-c3c3-11f0-b1f6-79da1a92a58e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8700766" name="9a2e73e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244932" name="9a2e73e0-c3c3-11f0-b1f6-79da1a92a58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5161459" name="5d9b072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900511" name="5d9b0720-c3c5-11f0-b1f6-79da1a92a58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6677370" name="78134db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393435" name="78134db0-c3c5-11f0-b1f6-79da1a92a58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4193672" name="ab94ec1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011442" name="ab94ec10-c3c6-11f0-b1f6-79da1a92a58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2713476" name="1f6eaae0-c3c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390030" name="1f6eaae0-c3c7-11f0-b1f6-79da1a92a58e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2104839" name="ad49dd20-c3c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812962" name="ad49dd20-c3c8-11f0-b1f6-79da1a92a58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0398973" name="b89301e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869634" name="b89301e0-c399-11f0-b1f6-79da1a92a58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3401950" name="c324e3c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411691" name="c324e3c0-c39a-11f0-b1f6-79da1a92a58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4491441" name="a4fc49f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638900" name="a4fc49f0-c39b-11f0-b1f6-79da1a92a58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4057695" name="54535fb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341716" name="54535fb0-c39c-11f0-b1f6-79da1a92a58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0339180" name="e6758a7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342529" name="e6758a70-c39d-11f0-b1f6-79da1a92a58e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3042494" name="8bee3a60-c39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595396" name="8bee3a60-c39e-11f0-b1f6-79da1a92a58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593101" name="4089fad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726801" name="4089fad0-c3a5-11f0-b1f6-79da1a92a58e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Abstellraum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8183732" name="dc0f5d60-c3a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200894" name="dc0f5d60-c3a5-11f0-b1f6-79da1a92a58e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5555634" name="34e2cbd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588194" name="34e2cbd0-c3b9-11f0-b1f6-79da1a92a58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6997062" name="66d42d40-c3b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222075" name="66d42d40-c3ba-11f0-b1f6-79da1a92a58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6246483" name="c12d9d4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053677" name="c12d9d40-c3be-11f0-b1f6-79da1a92a58e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1997856" name="d58cc330-c39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925027" name="d58cc330-c399-11f0-b1f6-79da1a92a58e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8619755" name="df97a550-c39b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994678" name="df97a550-c39b-11f0-b1f6-79da1a92a58e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716315" name="2bc8a2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715559" name="2bc8a260-c3a3-11f0-b1f6-79da1a92a58e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7692560" name="d5352d80-c3be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944309" name="d5352d80-c3be-11f0-b1f6-79da1a92a58e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8317150" name="f2c58fe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610494" name="f2c58fe0-c3c6-11f0-b1f6-79da1a92a58e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8278436" name="8eb93e10-c39a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788956" name="8eb93e10-c39a-11f0-b1f6-79da1a92a58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142112" name="2c46505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29625" name="2c465050-c3c3-11f0-b1f6-79da1a92a58e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Terrasse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Dachabdichtung</w:t>
            </w:r>
          </w:p>
        </w:tc>
        <w:tc>
          <w:p>
            <w:pPr>
              <w:spacing w:before="0" w:after="0" w:line="240" w:lineRule="auto"/>
            </w:pPr>
            <w:r>
              <w:t>Dachpappe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6051172" name="a79fd630-c39c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06117" name="a79fd630-c39c-11f0-b1f6-79da1a92a58e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Sockelfliesenkleber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46315403" name="55e295c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093637" name="55e295c0-c39d-11f0-b1f6-79da1a92a58e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grosse Fenster DG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627485" name="b24a7030-c39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020474" name="b24a7030-c39d-11f0-b1f6-79da1a92a58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p>
            <w:pPr>
              <w:spacing w:before="0" w:after="0" w:line="240" w:lineRule="auto"/>
            </w:pPr>
            <w:r>
              <w:t>Brandschutzklappen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9270716" name="0890823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539709" name="08908230-c39f-11f0-b1f6-79da1a92a58e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Anschlagkitt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1551103" name="61046620-c39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488800" name="61046620-c39f-11f0-b1f6-79da1a92a58e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Lüftung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3463271" name="4c9fa540-c3a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180714" name="4c9fa540-c3a0-11f0-b1f6-79da1a92a58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1.-3.OG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 /Anschlagkitt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8476810" name="45c86f80-c3a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433344" name="45c86f80-c3a1-11f0-b1f6-79da1a92a58e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788312" name="57912160-c3a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049496" name="57912160-c3a3-11f0-b1f6-79da1a92a58e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UG1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5139365" name="023305f0-c3c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361459" name="023305f0-c3c4-11f0-b1f6-79da1a92a58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Deckenpanelen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696532" name="136f75d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37013" name="136f75d0-c3a4-11f0-b1f6-79da1a92a58e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Laden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Deckenpanelen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2581965" name="abfe8ab0-c3c3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517930" name="abfe8ab0-c3c3-11f0-b1f6-79da1a92a58e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Parkettkleber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11262" name="6f9eb410-c3a4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430217" name="6f9eb410-c3a4-11f0-b1f6-79da1a92a58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neuer als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636202" name="7ca00a20-c3b7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75864" name="7ca00a20-c3b7-11f0-b1f6-79da1a92a58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Steigzone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Wasserleitungen</w:t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5295701" name="929e1dc0-c3b8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1245293" name="929e1dc0-c3b8-11f0-b1f6-79da1a92a58e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Warenlift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>Liftschacht </w:t>
            </w:r>
          </w:p>
        </w:tc>
        <w:tc>
          <w:p>
            <w:pPr>
              <w:spacing w:before="0" w:after="0" w:line="240" w:lineRule="auto"/>
            </w:pPr>
            <w:r>
              <w:t>diverse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0039998" name="88545680-c3b9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420668" name="88545680-c3b9-11f0-b1f6-79da1a92a58e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Aussenwände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926971" name="7880fd40-c3bd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969961" name="7880fd40-c3bd-11f0-b1f6-79da1a92a58e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Lager</w:t>
            </w:r>
          </w:p>
          <w:p>
            <w:pPr>
              <w:spacing w:before="0" w:after="0" w:line="240" w:lineRule="auto"/>
            </w:pPr>
            <w:r>
              <w:t>UG1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Korkdämmung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6528758" name="c7c36060-c3c1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688014" name="c7c36060-c3c1-11f0-b1f6-79da1a92a58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Verputz mit Sockelkleber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258192" name="c7b76460-c3bf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002446" name="c7b76460-c3bf-11f0-b1f6-79da1a92a58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Büro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6654179" name="007944d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510981" name="007944d0-c3c0-11f0-b1f6-79da1a92a58e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Notfalltreppe</w:t>
            </w:r>
          </w:p>
          <w:p>
            <w:pPr>
              <w:spacing w:before="0" w:after="0" w:line="240" w:lineRule="auto"/>
            </w:pPr>
            <w:r>
              <w:t>ganzes Haus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111901" name="6d9df150-c3c0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716653" name="6d9df150-c3c0-11f0-b1f6-79da1a92a58e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Studio</w:t>
            </w:r>
          </w:p>
          <w:p>
            <w:pPr>
              <w:spacing w:before="0" w:after="0" w:line="240" w:lineRule="auto"/>
            </w:pPr>
            <w:r>
              <w:t>1UG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Holzzement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9159874" name="8ab84810-c3c2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184259" name="8ab84810-c3c2-11f0-b1f6-79da1a92a58e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Maschinenraum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Lift</w:t>
            </w:r>
          </w:p>
        </w:tc>
        <w:tc>
          <w:p>
            <w:pPr>
              <w:spacing w:before="0" w:after="0" w:line="240" w:lineRule="auto"/>
            </w:pPr>
            <w:r>
              <w:t>Bremsbeläge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299276" name="b9c192d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15442" name="b9c192d0-c3c5-11f0-b1f6-79da1a92a58e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10684343" name="ff12c84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8622686" name="ff12c840-c3c5-11f0-b1f6-79da1a92a58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mit bituminöen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3742644" name="4d17c630-c3c6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899936" name="4d17c630-c3c6-11f0-b1f6-79da1a92a58e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4252249" name="3b0062a0-c3c5-11f0-b1f6-79da1a92a5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229260" name="3b0062a0-c3c5-11f0-b1f6-79da1a92a58e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8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Seestrasse 346, 8038 Zürich</w:t>
          </w:r>
        </w:p>
        <w:p>
          <w:pPr>
            <w:spacing w:before="0" w:after="0"/>
          </w:pPr>
          <w:r>
            <w:t>564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footer.xml" Type="http://schemas.openxmlformats.org/officeDocument/2006/relationships/footer" Id="rId8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